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88860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153343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0715179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302825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2254603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904753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582064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315554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7945561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750386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1569485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16406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